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Employee Burnout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</w:rPr>
      </w:pPr>
      <w:r>
        <w:rPr>
          <w:rFonts w:ascii="Cambria" w:hAnsi="Cambria" w:eastAsia="Cambria" w:cs="Cambria"/>
          <w:color w:val="FFFFFF"/>
          <w:shd w:val="clear" w:fill="1155CC"/>
          <w:rtl w:val="0"/>
        </w:rPr>
        <w:t xml:space="preserve"> Use this survey to gain insights into how your organization is encouraging teamwork.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Employee burnout is a situation which many companies are facing because of lack of attention. With this survey, you can analyze if your employees are facing a similar state of mind: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Employee Burnout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enjoy the work you are assigned to?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34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35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36">
      <w:pPr>
        <w:rPr>
          <w:rFonts w:ascii="Cambria" w:hAnsi="Cambria" w:eastAsia="Cambria" w:cs="Cambria"/>
          <w:sz w:val="24"/>
          <w:szCs w:val="24"/>
        </w:rPr>
      </w:pPr>
    </w:p>
    <w:p w14:paraId="0000003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feel your creativity is limited since you joined this organization?</w:t>
      </w:r>
    </w:p>
    <w:p w14:paraId="00000038">
      <w:pPr>
        <w:rPr>
          <w:rFonts w:ascii="Cambria" w:hAnsi="Cambria" w:eastAsia="Cambria" w:cs="Cambria"/>
          <w:sz w:val="24"/>
          <w:szCs w:val="24"/>
        </w:rPr>
      </w:pPr>
    </w:p>
    <w:p w14:paraId="00000039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3A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3B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3C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3D">
      <w:pPr>
        <w:rPr>
          <w:rFonts w:ascii="Cambria" w:hAnsi="Cambria" w:eastAsia="Cambria" w:cs="Cambria"/>
          <w:sz w:val="24"/>
          <w:szCs w:val="24"/>
        </w:rPr>
      </w:pPr>
    </w:p>
    <w:p w14:paraId="0000003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feel you are getting enough recognition for your tasks?</w:t>
      </w:r>
    </w:p>
    <w:p w14:paraId="0000003F">
      <w:pPr>
        <w:rPr>
          <w:rFonts w:ascii="Cambria" w:hAnsi="Cambria" w:eastAsia="Cambria" w:cs="Cambria"/>
          <w:sz w:val="24"/>
          <w:szCs w:val="24"/>
        </w:rPr>
      </w:pPr>
    </w:p>
    <w:p w14:paraId="00000040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1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2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43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44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45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How many hours do you spend at work weekly?</w:t>
      </w:r>
    </w:p>
    <w:p w14:paraId="00000046">
      <w:pPr>
        <w:rPr>
          <w:rFonts w:ascii="Cambria" w:hAnsi="Cambria" w:eastAsia="Cambria" w:cs="Cambria"/>
          <w:sz w:val="24"/>
          <w:szCs w:val="24"/>
        </w:rPr>
      </w:pPr>
    </w:p>
    <w:p w14:paraId="00000047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Less than 40 hours</w:t>
      </w:r>
    </w:p>
    <w:p w14:paraId="00000048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40 hours to 60 hours</w:t>
      </w:r>
    </w:p>
    <w:p w14:paraId="00000049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More than 60 hours</w:t>
      </w:r>
    </w:p>
    <w:p w14:paraId="0000004A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4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Are you suffering from any health issues? </w:t>
      </w:r>
    </w:p>
    <w:p w14:paraId="0000004C">
      <w:pPr>
        <w:rPr>
          <w:rFonts w:ascii="Cambria" w:hAnsi="Cambria" w:eastAsia="Cambria" w:cs="Cambria"/>
          <w:sz w:val="24"/>
          <w:szCs w:val="24"/>
        </w:rPr>
      </w:pPr>
    </w:p>
    <w:p w14:paraId="0000004D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E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F">
      <w:pPr>
        <w:rPr>
          <w:rFonts w:ascii="Cambria" w:hAnsi="Cambria" w:eastAsia="Cambria" w:cs="Cambria"/>
          <w:sz w:val="24"/>
          <w:szCs w:val="24"/>
        </w:rPr>
      </w:pPr>
    </w:p>
    <w:p w14:paraId="0000005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If yes, then please mention the issue:</w:t>
      </w:r>
    </w:p>
    <w:p w14:paraId="00000051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726B19A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2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53">
      <w:pPr>
        <w:rPr>
          <w:rFonts w:ascii="Cambria" w:hAnsi="Cambria" w:eastAsia="Cambria" w:cs="Cambria"/>
          <w:sz w:val="24"/>
          <w:szCs w:val="24"/>
        </w:rPr>
      </w:pPr>
    </w:p>
    <w:p w14:paraId="00000054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Are you feeling mentally tired/exhausted?</w:t>
      </w:r>
    </w:p>
    <w:p w14:paraId="00000055">
      <w:pPr>
        <w:rPr>
          <w:rFonts w:ascii="Cambria" w:hAnsi="Cambria" w:eastAsia="Cambria" w:cs="Cambria"/>
          <w:sz w:val="24"/>
          <w:szCs w:val="24"/>
        </w:rPr>
      </w:pPr>
    </w:p>
    <w:p w14:paraId="00000056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7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8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59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5A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5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Are you facing difficulty in sleeping?</w:t>
      </w:r>
    </w:p>
    <w:p w14:paraId="0000005C">
      <w:pPr>
        <w:rPr>
          <w:rFonts w:ascii="Cambria" w:hAnsi="Cambria" w:eastAsia="Cambria" w:cs="Cambria"/>
          <w:sz w:val="24"/>
          <w:szCs w:val="24"/>
        </w:rPr>
      </w:pPr>
    </w:p>
    <w:p w14:paraId="0000005D">
      <w:pPr>
        <w:rPr>
          <w:rFonts w:ascii="Cambria" w:hAnsi="Cambria" w:eastAsia="Cambria" w:cs="Cambria"/>
          <w:sz w:val="24"/>
          <w:szCs w:val="24"/>
        </w:rPr>
      </w:pPr>
    </w:p>
    <w:p w14:paraId="0000005E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F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60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61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62">
      <w:pPr>
        <w:rPr>
          <w:rFonts w:ascii="Cambria" w:hAnsi="Cambria" w:eastAsia="Cambria" w:cs="Cambria"/>
          <w:sz w:val="24"/>
          <w:szCs w:val="24"/>
        </w:rPr>
      </w:pPr>
    </w:p>
    <w:p w14:paraId="00000063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Q. Are you facing any other troubles at work? If yes, please state it here:</w:t>
      </w:r>
    </w:p>
    <w:p w14:paraId="00000064">
      <w:pPr>
        <w:rPr>
          <w:rFonts w:ascii="Cambria" w:hAnsi="Cambria" w:eastAsia="Cambria" w:cs="Cambria"/>
          <w:sz w:val="24"/>
          <w:szCs w:val="24"/>
        </w:rPr>
      </w:pPr>
    </w:p>
    <w:p w14:paraId="00000065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34DF121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6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67">
      <w:pPr>
        <w:ind w:left="0" w:firstLine="0"/>
        <w:rPr>
          <w:rFonts w:ascii="Cambria" w:hAnsi="Cambria" w:eastAsia="Cambria" w:cs="Cambria"/>
          <w:sz w:val="24"/>
          <w:szCs w:val="24"/>
        </w:rPr>
      </w:pPr>
    </w:p>
    <w:p w14:paraId="00000068">
      <w:pPr>
        <w:rPr>
          <w:rFonts w:ascii="Cambria" w:hAnsi="Cambria" w:eastAsia="Cambria" w:cs="Cambria"/>
          <w:sz w:val="24"/>
          <w:szCs w:val="24"/>
        </w:rPr>
      </w:pPr>
    </w:p>
    <w:p w14:paraId="00000069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Are you facing any other issues apart from work? If yes, please state it here:</w:t>
      </w:r>
    </w:p>
    <w:p w14:paraId="0000006A">
      <w:pPr>
        <w:rPr>
          <w:rFonts w:ascii="Cambria" w:hAnsi="Cambria" w:eastAsia="Cambria" w:cs="Cambria"/>
          <w:sz w:val="24"/>
          <w:szCs w:val="24"/>
        </w:rPr>
      </w:pPr>
    </w:p>
    <w:p w14:paraId="0000006B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5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51FEBE4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6D">
      <w:pPr>
        <w:rPr>
          <w:rFonts w:ascii="Cambria" w:hAnsi="Cambria" w:eastAsia="Cambria" w:cs="Cambria"/>
          <w:sz w:val="24"/>
          <w:szCs w:val="24"/>
        </w:rPr>
      </w:pPr>
    </w:p>
    <w:p w14:paraId="0000006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On a scale of 1-10, how happy and satisfied do you feel with your work and the organization? (1 being the least and 10 being the most)</w:t>
      </w:r>
    </w:p>
    <w:p w14:paraId="0000006F">
      <w:pPr>
        <w:rPr>
          <w:rFonts w:ascii="Cambria" w:hAnsi="Cambria" w:eastAsia="Cambria" w:cs="Cambria"/>
          <w:sz w:val="24"/>
          <w:szCs w:val="24"/>
        </w:rPr>
      </w:pPr>
    </w:p>
    <w:p w14:paraId="00000070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</w:t>
      </w:r>
    </w:p>
    <w:p w14:paraId="00000071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2</w:t>
      </w:r>
    </w:p>
    <w:p w14:paraId="00000072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3</w:t>
      </w:r>
    </w:p>
    <w:p w14:paraId="00000073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4</w:t>
      </w:r>
    </w:p>
    <w:p w14:paraId="00000074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5</w:t>
      </w:r>
    </w:p>
    <w:p w14:paraId="00000075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6</w:t>
      </w:r>
    </w:p>
    <w:p w14:paraId="00000076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7</w:t>
      </w:r>
    </w:p>
    <w:p w14:paraId="00000077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8</w:t>
      </w:r>
    </w:p>
    <w:p w14:paraId="00000078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9</w:t>
      </w:r>
    </w:p>
    <w:p w14:paraId="0000007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10</w:t>
      </w:r>
    </w:p>
    <w:p w14:paraId="0000007A">
      <w:pPr>
        <w:rPr>
          <w:rFonts w:ascii="Cambria" w:hAnsi="Cambria" w:eastAsia="Cambria" w:cs="Cambria"/>
          <w:sz w:val="24"/>
          <w:szCs w:val="24"/>
        </w:rPr>
      </w:pPr>
    </w:p>
    <w:p w14:paraId="0000007B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responses!</w:t>
      </w:r>
    </w:p>
    <w:sectPr>
      <w:footerReference r:id="rId5" w:type="default"/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EFFBB3DF-F8BF-4984-99A3-7AE8BE7C03C5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153AA64E-545F-4D47-89F4-AB7B7FD9891A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767F2EE3-D5B9-4183-8B9B-16E0B7CF05A9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744F8F2C-F9B7-47A8-889A-F29C781FB88A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4D2ABB3B-2F84-4AAD-835A-BE47052F0BAA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515E563F-905C-429A-A6FD-B65E4E0B757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7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5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72183CF9"/>
    <w:multiLevelType w:val="multilevel"/>
    <w:tmpl w:val="72183CF9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66EB4F49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  <w:style w:type="table" w:customStyle="1" w:styleId="15">
    <w:name w:val="_Style 12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7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2026-03-03T06:34:43Z</dcterms:created>
  <dc:creator>ashvini</dc:creator>
  <cp:lastModifiedBy>Ashvini chelani</cp:lastModifiedBy>
  <dcterms:modified xsi:type="dcterms:W3CDTF">2026-03-03T06:34:49Z</dcterms:modified>
</cp:coreProperties>
</file>